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于瑞莲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于瑞莲,俞云,刘学湘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于瑞莲,刘学湘,俞云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